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ENUM-REPONSE</w:t>
      </w:r>
    </w:p>
    <w:p/>
    <w:tbl>
      <w:tblPr>
        <w:tblStyle w:val="MediumShading1-Accent1"/>
        <w:tblW w:type="auto" w:w="0"/>
        <w:tblLook w:firstColumn="1" w:firstRow="1" w:lastColumn="0" w:lastRow="0" w:noHBand="0" w:noVBand="1" w:val="04A0"/>
      </w:tblPr>
      <w:tblGrid>
        <w:gridCol w:w="4320"/>
        <w:gridCol w:w="4320"/>
      </w:tblGrid>
      <w:tr>
        <w:tc>
          <w:tcPr>
            <w:tcW w:type="dxa" w:w="4320"/>
          </w:tcPr>
          <w:p>
            <w:r>
              <w:t>Date de validation</w:t>
            </w:r>
          </w:p>
        </w:tc>
        <w:tc>
          <w:tcPr>
            <w:tcW w:type="dxa" w:w="4320"/>
          </w:tcPr>
          <w:p>
            <w:r>
              <w:t>Date d'expiration</w:t>
            </w:r>
          </w:p>
        </w:tc>
      </w:tr>
      <w:tr>
        <w:tc>
          <w:tcPr>
            <w:tcW w:type="dxa" w:w="4320"/>
          </w:tcPr>
          <w:p>
            <w:r>
              <w:rPr>
                <w:b/>
              </w:rPr>
              <w:t>Non renseignée</w:t>
            </w:r>
          </w:p>
        </w:tc>
        <w:tc>
          <w:tcPr>
            <w:tcW w:type="dxa" w:w="4320"/>
          </w:tcPr>
          <w:p>
            <w:r>
              <w:rPr>
                <w:b/>
              </w:rPr>
              <w:t>Non renseignée</w:t>
            </w:r>
          </w:p>
        </w:tc>
      </w:tr>
    </w:tbl>
    <w:p/>
    <w:p/>
    <w:p>
      <w:r>
        <w:t>Description : Décrit la réponse à une demande de ressources</w:t>
      </w:r>
    </w:p>
    <w:tbl>
      <w:tblPr>
        <w:tblStyle w:val="MediumShading1-Accent1"/>
        <w:tblW w:type="auto" w:w="0"/>
        <w:tblLayout w:type="fixed"/>
        <w:tblLook w:firstColumn="1" w:firstRow="1" w:lastColumn="0" w:lastRow="0" w:noHBand="0" w:noVBand="1" w:val="04A0"/>
      </w:tblPr>
      <w:tblGrid>
        <w:gridCol w:w="1440"/>
        <w:gridCol w:w="1440"/>
        <w:gridCol w:w="1440"/>
        <w:gridCol w:w="1440"/>
        <w:gridCol w:w="1440"/>
        <w:gridCol w:w="1440"/>
      </w:tblGrid>
      <w:tr>
        <w:tc>
          <w:tcPr>
            <w:tcW w:type="dxa" w:w="1440"/>
          </w:tcPr>
          <w:p>
            <w:r>
              <w:t>Code</w:t>
            </w:r>
          </w:p>
        </w:tc>
        <w:tc>
          <w:tcPr>
            <w:tcW w:type="dxa" w:w="1440"/>
          </w:tcPr>
          <w:p>
            <w:r>
              <w:t>Libellé niveau 1</w:t>
            </w:r>
          </w:p>
        </w:tc>
        <w:tc>
          <w:tcPr>
            <w:tcW w:type="dxa" w:w="1440"/>
          </w:tcPr>
          <w:p>
            <w:r>
              <w:t>Libellé niveau 2</w:t>
            </w:r>
          </w:p>
        </w:tc>
        <w:tc>
          <w:tcPr>
            <w:tcW w:type="dxa" w:w="1440"/>
          </w:tcPr>
          <w:p>
            <w:r>
              <w:t>Libellé niveau 3</w:t>
            </w:r>
          </w:p>
        </w:tc>
        <w:tc>
          <w:tcPr>
            <w:tcW w:type="dxa" w:w="1440"/>
          </w:tcPr>
          <w:p>
            <w:r>
              <w:t>Description</w:t>
            </w:r>
          </w:p>
        </w:tc>
        <w:tc>
          <w:tcPr>
            <w:tcW w:type="dxa" w:w="1440"/>
          </w:tcPr>
          <w:p>
            <w:r>
              <w:t>Commentaire</w:t>
            </w:r>
          </w:p>
        </w:tc>
      </w:tr>
      <w:tr>
        <w:tc>
          <w:tcPr>
            <w:tcW w:type="dxa" w:w="1440"/>
          </w:tcPr>
          <w:p>
            <w:r>
              <w:t>ACCEPTEE</w:t>
            </w:r>
          </w:p>
        </w:tc>
        <w:tc>
          <w:tcPr>
            <w:tcW w:type="dxa" w:w="1440"/>
          </w:tcPr>
          <w:p>
            <w:r>
              <w:t>ACCEPTEE</w:t>
            </w:r>
          </w:p>
        </w:tc>
        <w:tc>
          <w:tcPr>
            <w:tcW w:type="dxa" w:w="1440"/>
          </w:tcPr>
          <w:p>
            <w:r/>
          </w:p>
        </w:tc>
        <w:tc>
          <w:tcPr>
            <w:tcW w:type="dxa" w:w="1440"/>
          </w:tcPr>
          <w:p>
            <w:r/>
          </w:p>
        </w:tc>
        <w:tc>
          <w:tcPr>
            <w:tcW w:type="dxa" w:w="1440"/>
          </w:tcPr>
          <w:p>
            <w:r>
              <w:t>La demande est acceptée, sans réserve ni modifications. Si un délai maximum était indiqué dans la demande, alors celui si est considéré comme accepté.</w:t>
            </w:r>
          </w:p>
        </w:tc>
        <w:tc>
          <w:tcPr>
            <w:tcW w:type="dxa" w:w="1440"/>
          </w:tcPr>
          <w:p>
            <w:r/>
          </w:p>
        </w:tc>
      </w:tr>
      <w:tr>
        <w:tc>
          <w:tcPr>
            <w:tcW w:type="dxa" w:w="1440"/>
          </w:tcPr>
          <w:p>
            <w:r>
              <w:t>PARTIELLE</w:t>
            </w:r>
          </w:p>
        </w:tc>
        <w:tc>
          <w:tcPr>
            <w:tcW w:type="dxa" w:w="1440"/>
          </w:tcPr>
          <w:p>
            <w:r>
              <w:t>PARTIELLE</w:t>
            </w:r>
          </w:p>
        </w:tc>
        <w:tc>
          <w:tcPr>
            <w:tcW w:type="dxa" w:w="1440"/>
          </w:tcPr>
          <w:p>
            <w:r/>
          </w:p>
        </w:tc>
        <w:tc>
          <w:tcPr>
            <w:tcW w:type="dxa" w:w="1440"/>
          </w:tcPr>
          <w:p>
            <w:r/>
          </w:p>
        </w:tc>
        <w:tc>
          <w:tcPr>
            <w:tcW w:type="dxa" w:w="1440"/>
          </w:tcPr>
          <w:p>
            <w:r>
              <w:t>La demande est acceptée, avec réserves ou modifications. Par exemple, si le délai de réponse est différent de celui souhaité dans la demande. Toute modification ou réserve doit être précisée dans la réponse (en freetext si l'information ne peut pas être communiquée de manière structurée)</w:t>
            </w:r>
          </w:p>
        </w:tc>
        <w:tc>
          <w:tcPr>
            <w:tcW w:type="dxa" w:w="1440"/>
          </w:tcPr>
          <w:p>
            <w:r/>
          </w:p>
        </w:tc>
      </w:tr>
      <w:tr>
        <w:tc>
          <w:tcPr>
            <w:tcW w:type="dxa" w:w="1440"/>
          </w:tcPr>
          <w:p>
            <w:r>
              <w:t>REFUSEE</w:t>
            </w:r>
          </w:p>
        </w:tc>
        <w:tc>
          <w:tcPr>
            <w:tcW w:type="dxa" w:w="1440"/>
          </w:tcPr>
          <w:p>
            <w:r>
              <w:t>REFUSEE</w:t>
            </w:r>
          </w:p>
        </w:tc>
        <w:tc>
          <w:tcPr>
            <w:tcW w:type="dxa" w:w="1440"/>
          </w:tcPr>
          <w:p>
            <w:r/>
          </w:p>
        </w:tc>
        <w:tc>
          <w:tcPr>
            <w:tcW w:type="dxa" w:w="1440"/>
          </w:tcPr>
          <w:p>
            <w:r/>
          </w:p>
        </w:tc>
        <w:tc>
          <w:tcPr>
            <w:tcW w:type="dxa" w:w="1440"/>
          </w:tcPr>
          <w:p>
            <w:r>
              <w:t>La demande est refusée, le motif de refus est à préciser dans le freetext</w:t>
            </w:r>
          </w:p>
        </w:tc>
        <w:tc>
          <w:tcPr>
            <w:tcW w:type="dxa" w:w="1440"/>
          </w:tcPr>
          <w:p>
            <w:r/>
          </w:p>
        </w:tc>
      </w:tr>
      <w:tr>
        <w:tc>
          <w:tcPr>
            <w:tcW w:type="dxa" w:w="1440"/>
          </w:tcPr>
          <w:p>
            <w:r>
              <w:t>DIFFEREE</w:t>
            </w:r>
          </w:p>
        </w:tc>
        <w:tc>
          <w:tcPr>
            <w:tcW w:type="dxa" w:w="1440"/>
          </w:tcPr>
          <w:p>
            <w:r>
              <w:t>DIFFEREE</w:t>
            </w:r>
          </w:p>
        </w:tc>
        <w:tc>
          <w:tcPr>
            <w:tcW w:type="dxa" w:w="1440"/>
          </w:tcPr>
          <w:p>
            <w:r/>
          </w:p>
        </w:tc>
        <w:tc>
          <w:tcPr>
            <w:tcW w:type="dxa" w:w="1440"/>
          </w:tcPr>
          <w:p>
            <w:r/>
          </w:p>
        </w:tc>
        <w:tc>
          <w:tcPr>
            <w:tcW w:type="dxa" w:w="1440"/>
          </w:tcPr>
          <w:p>
            <w:r>
              <w:t>La demande a été reçue mais n'est pas encore traitée. La réponse sera envoyée ultérieurement.</w:t>
            </w:r>
          </w:p>
        </w:tc>
        <w:tc>
          <w:tcPr>
            <w:tcW w:type="dxa" w:w="1440"/>
          </w:tcPr>
          <w:p>
            <w: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 Suivi de projet" ma:contentTypeID="0x010100333226B5D6902549BFE4A72F45A4400B0100E98F8C089710A74CA077FC6D601326A8" ma:contentTypeVersion="53" ma:contentTypeDescription="Type de contenu - Documentation de suivi de projet" ma:contentTypeScope="" ma:versionID="46d55f3ac9663d95c49625891aa1d386">
  <xsd:schema xmlns:xsd="http://www.w3.org/2001/XMLSchema" xmlns:xs="http://www.w3.org/2001/XMLSchema" xmlns:p="http://schemas.microsoft.com/office/2006/metadata/properties" xmlns:ns1="http://schemas.microsoft.com/sharepoint/v3" xmlns:ns2="f6ca01e7-bd19-41f1-999c-e032ef5104c3" xmlns:ns3="1720d4e8-2b1e-4bd1-aad5-1b4debf9b56d" targetNamespace="http://schemas.microsoft.com/office/2006/metadata/properties" ma:root="true" ma:fieldsID="61ad5cfea89783f0b25902b55af98516" ns1:_="" ns2:_="" ns3:_="">
    <xsd:import namespace="http://schemas.microsoft.com/sharepoint/v3"/>
    <xsd:import namespace="f6ca01e7-bd19-41f1-999c-e032ef5104c3"/>
    <xsd:import namespace="1720d4e8-2b1e-4bd1-aad5-1b4debf9b56d"/>
    <xsd:element name="properties">
      <xsd:complexType>
        <xsd:sequence>
          <xsd:element name="documentManagement">
            <xsd:complexType>
              <xsd:all>
                <xsd:element ref="ns2:TaxCatchAll" minOccurs="0"/>
                <xsd:element ref="ns2:TaxCatchAllLabel" minOccurs="0"/>
                <xsd:element ref="ns2:m312bc62cb0243b6a873cbbf4dace6b2" minOccurs="0"/>
                <xsd:element ref="ns2:p671c8df16a44846939d278d4958f62c" minOccurs="0"/>
                <xsd:element ref="ns2:b084a4cb34a444d7969136255594d2f3" minOccurs="0"/>
                <xsd:element ref="ns2:m9a76db3058146ae844db6599c9d7036" minOccurs="0"/>
                <xsd:element ref="ns2:CreateurAlfresco" minOccurs="0"/>
                <xsd:element ref="ns2:ModificateurAlfresco" minOccurs="0"/>
                <xsd:element ref="ns2:f8b6baa267c0456bbf6a8d18c49a130b" minOccurs="0"/>
                <xsd:element ref="ns2:l0a6b4600f484920bbceae0813174244" minOccurs="0"/>
                <xsd:element ref="ns2:b2804ef99be44b9e8166e80a6c2eb9f1" minOccurs="0"/>
                <xsd:element ref="ns2:eef0f6fc4ed046399a9d01fd3a7d6a6a" minOccurs="0"/>
                <xsd:element ref="ns2:Durée_x0020_d_x0027_Utilité_x0020_Administrative_x0020__x0028_DUA_x0029_" minOccurs="0"/>
                <xsd:element ref="ns2:Référence_x0020_Bon_x0020_de_x0020_Commande" minOccurs="0"/>
                <xsd:element ref="ns1:_ExtendedDescription" minOccurs="0"/>
                <xsd:element ref="ns3:MediaServiceMetadata" minOccurs="0"/>
                <xsd:element ref="ns3:MediaServiceFastMetadata" minOccurs="0"/>
                <xsd:element ref="ns3:MediaServiceDateTaken" minOccurs="0"/>
                <xsd:element ref="ns3:MediaLengthInSeconds" minOccurs="0"/>
                <xsd:element ref="ns2:SharedWithUsers" minOccurs="0"/>
                <xsd:element ref="ns2:SharedWithDetails" minOccurs="0"/>
                <xsd:element ref="ns2:Référence_x0020_Documentaire" minOccurs="0"/>
                <xsd:element ref="ns2:Chantier" minOccurs="0"/>
                <xsd:element ref="ns2:mc4aa6e782e045f6bb87dab01c971b56" minOccurs="0"/>
                <xsd:element ref="ns2:g30fb2d8061a4d40b63138f91c1a832e" minOccurs="0"/>
                <xsd:element ref="ns3:lcf76f155ced4ddcb4097134ff3c332f"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2:Ticket_x0020_Changement" minOccurs="0"/>
                <xsd:element ref="ns2:Environnement"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30" nillable="true" ma:displayName="Description" ma:internalName="_ExtendedDescription">
      <xsd:simpleType>
        <xsd:restriction base="dms:Note">
          <xsd:maxLength value="255"/>
        </xsd:restriction>
      </xsd:simpleType>
    </xsd:element>
    <xsd:element name="_ip_UnifiedCompliancePolicyProperties" ma:index="49" nillable="true" ma:displayName="Propriétés de la stratégie de conformité unifiée" ma:hidden="true" ma:internalName="_ip_UnifiedCompliancePolicyProperties">
      <xsd:simpleType>
        <xsd:restriction base="dms:Note"/>
      </xsd:simpleType>
    </xsd:element>
    <xsd:element name="_ip_UnifiedCompliancePolicyUIAction" ma:index="5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ca01e7-bd19-41f1-999c-e032ef5104c3" elementFormDefault="qualified">
    <xsd:import namespace="http://schemas.microsoft.com/office/2006/documentManagement/types"/>
    <xsd:import namespace="http://schemas.microsoft.com/office/infopath/2007/PartnerControls"/>
    <xsd:element name="TaxCatchAll" ma:index="5" nillable="true" ma:displayName="Taxonomy Catch All Column" ma:hidden="true" ma:list="{61f3ec5f-5a67-40e0-b5e0-e23b6b588f8b}" ma:internalName="TaxCatchAll" ma:showField="CatchAllData"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TaxCatchAllLabel" ma:index="6" nillable="true" ma:displayName="Taxonomy Catch All Column1" ma:hidden="true" ma:list="{61f3ec5f-5a67-40e0-b5e0-e23b6b588f8b}" ma:internalName="TaxCatchAllLabel" ma:readOnly="true" ma:showField="CatchAllDataLabel"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m312bc62cb0243b6a873cbbf4dace6b2" ma:index="8" nillable="true" ma:taxonomy="true" ma:internalName="m312bc62cb0243b6a873cbbf4dace6b2" ma:taxonomyFieldName="Projet" ma:displayName="Projet" ma:readOnly="false" ma:fieldId="{6312bc62-cb02-43b6-a873-cbbf4dace6b2}" ma:sspId="c4480557-28ee-4200-b705-f4b4ceb9c11a" ma:termSetId="207e172a-6847-42a8-b45e-d0bbb1e23407" ma:anchorId="00000000-0000-0000-0000-000000000000" ma:open="false" ma:isKeyword="false">
      <xsd:complexType>
        <xsd:sequence>
          <xsd:element ref="pc:Terms" minOccurs="0" maxOccurs="1"/>
        </xsd:sequence>
      </xsd:complexType>
    </xsd:element>
    <xsd:element name="p671c8df16a44846939d278d4958f62c" ma:index="12" nillable="true" ma:taxonomy="true" ma:internalName="p671c8df16a44846939d278d4958f62c" ma:taxonomyFieldName="Direction_x0020__x002F__x0020_Service" ma:displayName="Direction / Service" ma:readOnly="false" ma:fieldId="{9671c8df-16a4-4846-939d-278d4958f62c}" ma:taxonomyMulti="true" ma:sspId="c4480557-28ee-4200-b705-f4b4ceb9c11a" ma:termSetId="06452e41-1966-4633-9fe1-38f9847c7dc7" ma:anchorId="00000000-0000-0000-0000-000000000000" ma:open="false" ma:isKeyword="false">
      <xsd:complexType>
        <xsd:sequence>
          <xsd:element ref="pc:Terms" minOccurs="0" maxOccurs="1"/>
        </xsd:sequence>
      </xsd:complexType>
    </xsd:element>
    <xsd:element name="b084a4cb34a444d7969136255594d2f3" ma:index="14" nillable="true" ma:taxonomy="true" ma:internalName="b084a4cb34a444d7969136255594d2f3" ma:taxonomyFieldName="Type_x0020_de_x0020_document_x0020_ANS" ma:displayName="Type de document ANS" ma:indexed="true" ma:default="" ma:fieldId="{b084a4cb-34a4-44d7-9691-36255594d2f3}" ma:sspId="c4480557-28ee-4200-b705-f4b4ceb9c11a" ma:termSetId="1275da89-553e-403a-abbb-5d47ef289756" ma:anchorId="00000000-0000-0000-0000-000000000000" ma:open="false" ma:isKeyword="false">
      <xsd:complexType>
        <xsd:sequence>
          <xsd:element ref="pc:Terms" minOccurs="0" maxOccurs="1"/>
        </xsd:sequence>
      </xsd:complexType>
    </xsd:element>
    <xsd:element name="m9a76db3058146ae844db6599c9d7036" ma:index="16" nillable="true" ma:taxonomy="true" ma:internalName="m9a76db3058146ae844db6599c9d7036" ma:taxonomyFieldName="Classification" ma:displayName="Classification" ma:readOnly="false" ma:fieldId="{69a76db3-0581-46ae-844d-b6599c9d7036}" ma:sspId="c4480557-28ee-4200-b705-f4b4ceb9c11a" ma:termSetId="8feb0b63-8672-4f69-8e69-5df4ee99fafe" ma:anchorId="00000000-0000-0000-0000-000000000000" ma:open="false" ma:isKeyword="false">
      <xsd:complexType>
        <xsd:sequence>
          <xsd:element ref="pc:Terms" minOccurs="0" maxOccurs="1"/>
        </xsd:sequence>
      </xsd:complexType>
    </xsd:element>
    <xsd:element name="CreateurAlfresco" ma:index="18" nillable="true" ma:displayName="CreateurAlfresco" ma:default="" ma:internalName="CreateurAlfresco">
      <xsd:simpleType>
        <xsd:restriction base="dms:Text">
          <xsd:maxLength value="255"/>
        </xsd:restriction>
      </xsd:simpleType>
    </xsd:element>
    <xsd:element name="ModificateurAlfresco" ma:index="19" nillable="true" ma:displayName="ModificateurAlfresco" ma:default="" ma:internalName="ModificateurAlfresco">
      <xsd:simpleType>
        <xsd:restriction base="dms:Text">
          <xsd:maxLength value="255"/>
        </xsd:restriction>
      </xsd:simpleType>
    </xsd:element>
    <xsd:element name="f8b6baa267c0456bbf6a8d18c49a130b" ma:index="20" nillable="true" ma:taxonomy="true" ma:internalName="f8b6baa267c0456bbf6a8d18c49a130b" ma:taxonomyFieldName="Cat_x00e9_gorie_x0020_Documentaire" ma:displayName="Catégorie Documentaire" ma:readOnly="false" ma:fieldId="{f8b6baa2-67c0-456b-bf6a-8d18c49a130b}" ma:sspId="c4480557-28ee-4200-b705-f4b4ceb9c11a" ma:termSetId="5548a444-67a9-4fed-ab61-d9aae03cf8ed" ma:anchorId="00000000-0000-0000-0000-000000000000" ma:open="false" ma:isKeyword="false">
      <xsd:complexType>
        <xsd:sequence>
          <xsd:element ref="pc:Terms" minOccurs="0" maxOccurs="1"/>
        </xsd:sequence>
      </xsd:complexType>
    </xsd:element>
    <xsd:element name="l0a6b4600f484920bbceae0813174244" ma:index="22" nillable="true" ma:taxonomy="true" ma:internalName="l0a6b4600f484920bbceae0813174244" ma:taxonomyFieldName="Prestataire_x0028_s_x0029_" ma:displayName="Prestataire(s)" ma:fieldId="{50a6b460-0f48-4920-bbce-ae0813174244}" ma:taxonomyMulti="true" ma:sspId="c4480557-28ee-4200-b705-f4b4ceb9c11a" ma:termSetId="46ab08c7-aeb3-4684-9e81-fb4503d52906" ma:anchorId="00000000-0000-0000-0000-000000000000" ma:open="false" ma:isKeyword="false">
      <xsd:complexType>
        <xsd:sequence>
          <xsd:element ref="pc:Terms" minOccurs="0" maxOccurs="1"/>
        </xsd:sequence>
      </xsd:complexType>
    </xsd:element>
    <xsd:element name="b2804ef99be44b9e8166e80a6c2eb9f1" ma:index="24" nillable="true" ma:taxonomy="true" ma:internalName="b2804ef99be44b9e8166e80a6c2eb9f1" ma:taxonomyFieldName="Statut_x0020_du_x0020_document" ma:displayName="Statut du document" ma:default="" ma:fieldId="{b2804ef9-9be4-4b9e-8166-e80a6c2eb9f1}" ma:sspId="c4480557-28ee-4200-b705-f4b4ceb9c11a" ma:termSetId="57d84b5c-8637-4a53-9541-e98f138eeb73" ma:anchorId="00000000-0000-0000-0000-000000000000" ma:open="false" ma:isKeyword="false">
      <xsd:complexType>
        <xsd:sequence>
          <xsd:element ref="pc:Terms" minOccurs="0" maxOccurs="1"/>
        </xsd:sequence>
      </xsd:complexType>
    </xsd:element>
    <xsd:element name="eef0f6fc4ed046399a9d01fd3a7d6a6a" ma:index="26" nillable="true" ma:taxonomy="true" ma:internalName="eef0f6fc4ed046399a9d01fd3a7d6a6a" ma:taxonomyFieldName="Sort_x0020_Final_x0020__x0028_Archivage_x0029_1" ma:displayName="Sort Final (Archivage)" ma:indexed="true" ma:fieldId="{eef0f6fc-4ed0-4639-9a9d-01fd3a7d6a6a}" ma:sspId="c4480557-28ee-4200-b705-f4b4ceb9c11a" ma:termSetId="894a0867-9216-43ab-99c5-e7b2cbb034e6" ma:anchorId="00000000-0000-0000-0000-000000000000" ma:open="false" ma:isKeyword="false">
      <xsd:complexType>
        <xsd:sequence>
          <xsd:element ref="pc:Terms" minOccurs="0" maxOccurs="1"/>
        </xsd:sequence>
      </xsd:complexType>
    </xsd:element>
    <xsd:element name="Durée_x0020_d_x0027_Utilité_x0020_Administrative_x0020__x0028_DUA_x0029_" ma:index="28" nillable="true" ma:displayName="Durée d'Utilité Administrative (DUA)" ma:internalName="Dur_x00e9_e_x0020_d_x0027_Utilit_x00e9__x0020_Administrative_x0020__x0028_DUA_x0029_" ma:percentage="FALSE">
      <xsd:simpleType>
        <xsd:restriction base="dms:Number"/>
      </xsd:simpleType>
    </xsd:element>
    <xsd:element name="Référence_x0020_Bon_x0020_de_x0020_Commande" ma:index="29" nillable="true" ma:displayName="Référence Bon de Commande" ma:indexed="true" ma:internalName="R_x00e9_f_x00e9_rence_x0020_Bon_x0020_de_x0020_Commande">
      <xsd:simpleType>
        <xsd:restriction base="dms:Text">
          <xsd:maxLength value="255"/>
        </xsd:restriction>
      </xsd:simpleType>
    </xsd:element>
    <xsd:element name="SharedWithUsers" ma:index="3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Partagé avec détails" ma:internalName="SharedWithDetails" ma:readOnly="true">
      <xsd:simpleType>
        <xsd:restriction base="dms:Note">
          <xsd:maxLength value="255"/>
        </xsd:restriction>
      </xsd:simpleType>
    </xsd:element>
    <xsd:element name="Référence_x0020_Documentaire" ma:index="37" nillable="true" ma:displayName="Référence Documentaire" ma:default="" ma:internalName="R_x00e9_f_x00e9_rence_x0020_Documentaire">
      <xsd:simpleType>
        <xsd:restriction base="dms:Text">
          <xsd:maxLength value="255"/>
        </xsd:restriction>
      </xsd:simpleType>
    </xsd:element>
    <xsd:element name="Chantier" ma:index="38" nillable="true" ma:displayName="Chantier" ma:default="" ma:internalName="Chantier">
      <xsd:simpleType>
        <xsd:restriction base="dms:Text">
          <xsd:maxLength value="255"/>
        </xsd:restriction>
      </xsd:simpleType>
    </xsd:element>
    <xsd:element name="mc4aa6e782e045f6bb87dab01c971b56" ma:index="39" nillable="true" ma:taxonomy="true" ma:internalName="mc4aa6e782e045f6bb87dab01c971b56" ma:taxonomyFieldName="Version_x0020_Applicative0" ma:displayName="Version Applicative" ma:default="" ma:fieldId="{6c4aa6e7-82e0-45f6-bb87-dab01c971b56}" ma:taxonomyMulti="true" ma:sspId="c4480557-28ee-4200-b705-f4b4ceb9c11a" ma:termSetId="3d1661bf-2cce-4a88-b69a-0a25d82a555a" ma:anchorId="00000000-0000-0000-0000-000000000000" ma:open="true" ma:isKeyword="false">
      <xsd:complexType>
        <xsd:sequence>
          <xsd:element ref="pc:Terms" minOccurs="0" maxOccurs="1"/>
        </xsd:sequence>
      </xsd:complexType>
    </xsd:element>
    <xsd:element name="g30fb2d8061a4d40b63138f91c1a832e" ma:index="41" nillable="true" ma:taxonomy="true" ma:internalName="g30fb2d8061a4d40b63138f91c1a832e" ma:taxonomyFieldName="March_x00e9_" ma:displayName="Marché" ma:readOnly="false" ma:fieldId="{030fb2d8-061a-4d40-b631-38f91c1a832e}" ma:sspId="c4480557-28ee-4200-b705-f4b4ceb9c11a" ma:termSetId="e41f313d-41ce-4da8-b34e-2b8403642257" ma:anchorId="00000000-0000-0000-0000-000000000000" ma:open="false" ma:isKeyword="false">
      <xsd:complexType>
        <xsd:sequence>
          <xsd:element ref="pc:Terms" minOccurs="0" maxOccurs="1"/>
        </xsd:sequence>
      </xsd:complexType>
    </xsd:element>
    <xsd:element name="Ticket_x0020_Changement" ma:index="51" nillable="true" ma:displayName="Ticket Changement" ma:default="" ma:internalName="Ticket_x0020_Changement">
      <xsd:simpleType>
        <xsd:restriction base="dms:Text">
          <xsd:maxLength value="255"/>
        </xsd:restriction>
      </xsd:simpleType>
    </xsd:element>
    <xsd:element name="Environnement" ma:index="52" nillable="true" ma:displayName="Environnement" ma:default="" ma:internalName="Environne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20d4e8-2b1e-4bd1-aad5-1b4debf9b56d"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44" nillable="true" ma:taxonomy="true" ma:internalName="lcf76f155ced4ddcb4097134ff3c332f" ma:taxonomyFieldName="MediaServiceImageTags" ma:displayName="Balises d’images" ma:readOnly="false" ma:fieldId="{5cf76f15-5ced-4ddc-b409-7134ff3c332f}" ma:taxonomyMulti="true" ma:sspId="c4480557-28ee-4200-b705-f4b4ceb9c11a" ma:termSetId="09814cd3-568e-fe90-9814-8d621ff8fb84" ma:anchorId="fba54fb3-c3e1-fe81-a776-ca4b69148c4d" ma:open="true" ma:isKeyword="false">
      <xsd:complexType>
        <xsd:sequence>
          <xsd:element ref="pc:Terms" minOccurs="0" maxOccurs="1"/>
        </xsd:sequence>
      </xsd:complex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Location" ma:index="48" nillable="true" ma:displayName="Location" ma:indexed="true" ma:internalName="MediaServiceLocation" ma:readOnly="true">
      <xsd:simpleType>
        <xsd:restriction base="dms:Text"/>
      </xsd:simpleType>
    </xsd:element>
    <xsd:element name="MediaServiceObjectDetectorVersions" ma:index="5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ificateurAlfresco xmlns="f6ca01e7-bd19-41f1-999c-e032ef5104c3" xsi:nil="true"/>
    <_ip_UnifiedCompliancePolicyUIAction xmlns="http://schemas.microsoft.com/sharepoint/v3" xsi:nil="true"/>
    <f8b6baa267c0456bbf6a8d18c49a130b xmlns="f6ca01e7-bd19-41f1-999c-e032ef5104c3">
      <Terms xmlns="http://schemas.microsoft.com/office/infopath/2007/PartnerControls"/>
    </f8b6baa267c0456bbf6a8d18c49a130b>
    <eef0f6fc4ed046399a9d01fd3a7d6a6a xmlns="f6ca01e7-bd19-41f1-999c-e032ef5104c3">
      <Terms xmlns="http://schemas.microsoft.com/office/infopath/2007/PartnerControls"/>
    </eef0f6fc4ed046399a9d01fd3a7d6a6a>
    <Référence_x0020_Bon_x0020_de_x0020_Commande xmlns="f6ca01e7-bd19-41f1-999c-e032ef5104c3" xsi:nil="true"/>
    <Référence_x0020_Documentaire xmlns="f6ca01e7-bd19-41f1-999c-e032ef5104c3" xsi:nil="true"/>
    <Chantier xmlns="f6ca01e7-bd19-41f1-999c-e032ef5104c3" xsi:nil="true"/>
    <p671c8df16a44846939d278d4958f62c xmlns="f6ca01e7-bd19-41f1-999c-e032ef5104c3">
      <Terms xmlns="http://schemas.microsoft.com/office/infopath/2007/PartnerControls"/>
    </p671c8df16a44846939d278d4958f62c>
    <Durée_x0020_d_x0027_Utilité_x0020_Administrative_x0020__x0028_DUA_x0029_ xmlns="f6ca01e7-bd19-41f1-999c-e032ef5104c3" xsi:nil="true"/>
    <Environnement xmlns="f6ca01e7-bd19-41f1-999c-e032ef5104c3" xsi:nil="true"/>
    <b2804ef99be44b9e8166e80a6c2eb9f1 xmlns="f6ca01e7-bd19-41f1-999c-e032ef5104c3">
      <Terms xmlns="http://schemas.microsoft.com/office/infopath/2007/PartnerControls"/>
    </b2804ef99be44b9e8166e80a6c2eb9f1>
    <_ExtendedDescription xmlns="http://schemas.microsoft.com/sharepoint/v3" xsi:nil="true"/>
    <mc4aa6e782e045f6bb87dab01c971b56 xmlns="f6ca01e7-bd19-41f1-999c-e032ef5104c3">
      <Terms xmlns="http://schemas.microsoft.com/office/infopath/2007/PartnerControls"/>
    </mc4aa6e782e045f6bb87dab01c971b56>
    <_ip_UnifiedCompliancePolicyProperties xmlns="http://schemas.microsoft.com/sharepoint/v3" xsi:nil="true"/>
    <m312bc62cb0243b6a873cbbf4dace6b2 xmlns="f6ca01e7-bd19-41f1-999c-e032ef5104c3">
      <Terms xmlns="http://schemas.microsoft.com/office/infopath/2007/PartnerControls"/>
    </m312bc62cb0243b6a873cbbf4dace6b2>
    <b084a4cb34a444d7969136255594d2f3 xmlns="f6ca01e7-bd19-41f1-999c-e032ef5104c3">
      <Terms xmlns="http://schemas.microsoft.com/office/infopath/2007/PartnerControls"/>
    </b084a4cb34a444d7969136255594d2f3>
    <CreateurAlfresco xmlns="f6ca01e7-bd19-41f1-999c-e032ef5104c3" xsi:nil="true"/>
    <g30fb2d8061a4d40b63138f91c1a832e xmlns="f6ca01e7-bd19-41f1-999c-e032ef5104c3">
      <Terms xmlns="http://schemas.microsoft.com/office/infopath/2007/PartnerControls"/>
    </g30fb2d8061a4d40b63138f91c1a832e>
    <lcf76f155ced4ddcb4097134ff3c332f xmlns="1720d4e8-2b1e-4bd1-aad5-1b4debf9b56d">
      <Terms xmlns="http://schemas.microsoft.com/office/infopath/2007/PartnerControls"/>
    </lcf76f155ced4ddcb4097134ff3c332f>
    <m9a76db3058146ae844db6599c9d7036 xmlns="f6ca01e7-bd19-41f1-999c-e032ef5104c3">
      <Terms xmlns="http://schemas.microsoft.com/office/infopath/2007/PartnerControls"/>
    </m9a76db3058146ae844db6599c9d7036>
    <Ticket_x0020_Changement xmlns="f6ca01e7-bd19-41f1-999c-e032ef5104c3" xsi:nil="true"/>
    <TaxCatchAll xmlns="f6ca01e7-bd19-41f1-999c-e032ef5104c3" xsi:nil="true"/>
    <l0a6b4600f484920bbceae0813174244 xmlns="f6ca01e7-bd19-41f1-999c-e032ef5104c3">
      <Terms xmlns="http://schemas.microsoft.com/office/infopath/2007/PartnerControls"/>
    </l0a6b4600f484920bbceae0813174244>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9C45578C-C473-4A66-A029-D8CE8A4C7EC7}"/>
</file>

<file path=customXml/itemProps3.xml><?xml version="1.0" encoding="utf-8"?>
<ds:datastoreItem xmlns:ds="http://schemas.openxmlformats.org/officeDocument/2006/customXml" ds:itemID="{9F05FD56-2C3B-4FA6-8430-8F71F6A71FF7}"/>
</file>

<file path=customXml/itemProps4.xml><?xml version="1.0" encoding="utf-8"?>
<ds:datastoreItem xmlns:ds="http://schemas.openxmlformats.org/officeDocument/2006/customXml" ds:itemID="{DE8A3ED7-0689-43E7-935D-BCCB385970E2}"/>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0x010100333226B5D6902549BFE4A72F45A4400B0100E98F8C089710A74CA077FC6D601326A8</vt:lpwstr>
  </property>
</Properties>
</file>